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6E87A6" w14:textId="3FE88873" w:rsidR="00DA509A" w:rsidRPr="00F77C99" w:rsidRDefault="00940C71" w:rsidP="00111ECF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</w:r>
      <w:r w:rsidRPr="00F77C99">
        <w:rPr>
          <w:rFonts w:ascii="Calibri" w:hAnsi="Calibri" w:cs="Calibri"/>
          <w:sz w:val="20"/>
          <w:szCs w:val="20"/>
        </w:rPr>
        <w:tab/>
        <w:t xml:space="preserve">           </w:t>
      </w:r>
      <w:r w:rsidR="007F1E54" w:rsidRPr="00F77C99">
        <w:rPr>
          <w:rFonts w:ascii="Calibri" w:hAnsi="Calibri" w:cs="Calibri"/>
          <w:sz w:val="20"/>
          <w:szCs w:val="20"/>
        </w:rPr>
        <w:t xml:space="preserve">                     </w:t>
      </w:r>
      <w:r w:rsidR="0056694D" w:rsidRPr="00F77C99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F77C99">
        <w:rPr>
          <w:rFonts w:ascii="Calibri" w:hAnsi="Calibri" w:cs="Calibri"/>
          <w:sz w:val="20"/>
          <w:szCs w:val="20"/>
        </w:rPr>
        <w:t>7</w:t>
      </w:r>
      <w:r w:rsidR="003E08F8" w:rsidRPr="00F77C99">
        <w:rPr>
          <w:rFonts w:ascii="Calibri" w:hAnsi="Calibri" w:cs="Calibri"/>
          <w:sz w:val="20"/>
          <w:szCs w:val="20"/>
        </w:rPr>
        <w:t xml:space="preserve"> do SWZ</w:t>
      </w:r>
    </w:p>
    <w:p w14:paraId="4D569304" w14:textId="77777777" w:rsidR="00DA509A" w:rsidRPr="00F77C99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0D52E4A3" w14:textId="0ADAD7DB" w:rsidR="00D22BE4" w:rsidRPr="00F77C99" w:rsidRDefault="00D22BE4" w:rsidP="005F6289">
      <w:pPr>
        <w:jc w:val="right"/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...................................., dnia ....................... 20</w:t>
      </w:r>
      <w:r w:rsidR="000A40F9" w:rsidRPr="00F77C99">
        <w:rPr>
          <w:rFonts w:ascii="Calibri" w:hAnsi="Calibri" w:cs="Calibri"/>
          <w:sz w:val="20"/>
          <w:szCs w:val="20"/>
        </w:rPr>
        <w:t>2</w:t>
      </w:r>
      <w:r w:rsidR="0099392B">
        <w:rPr>
          <w:rFonts w:ascii="Calibri" w:hAnsi="Calibri" w:cs="Calibri"/>
          <w:sz w:val="20"/>
          <w:szCs w:val="20"/>
        </w:rPr>
        <w:t>6</w:t>
      </w:r>
      <w:r w:rsidR="0028454E" w:rsidRPr="00F77C99">
        <w:rPr>
          <w:rFonts w:ascii="Calibri" w:hAnsi="Calibri" w:cs="Calibri"/>
          <w:sz w:val="20"/>
          <w:szCs w:val="20"/>
        </w:rPr>
        <w:t xml:space="preserve"> </w:t>
      </w:r>
      <w:r w:rsidRPr="00F77C99">
        <w:rPr>
          <w:rFonts w:ascii="Calibri" w:hAnsi="Calibri" w:cs="Calibri"/>
          <w:sz w:val="20"/>
          <w:szCs w:val="20"/>
        </w:rPr>
        <w:t>r.</w:t>
      </w:r>
    </w:p>
    <w:p w14:paraId="4ABBD0AC" w14:textId="41D689B6" w:rsidR="005F6289" w:rsidRPr="00F77C99" w:rsidRDefault="005F6289" w:rsidP="005F6289">
      <w:pPr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</w:p>
    <w:p w14:paraId="4019EF12" w14:textId="5E6DE8DA" w:rsidR="00DA509A" w:rsidRPr="00F77C99" w:rsidRDefault="00910410" w:rsidP="005F6289">
      <w:pPr>
        <w:ind w:right="39" w:firstLine="426"/>
        <w:rPr>
          <w:rFonts w:ascii="Calibri" w:eastAsia="Batang" w:hAnsi="Calibri" w:cs="Calibri"/>
          <w:i/>
          <w:sz w:val="20"/>
          <w:szCs w:val="20"/>
        </w:rPr>
      </w:pPr>
      <w:r w:rsidRPr="00F77C99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F77C99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DF565AC" w14:textId="77777777" w:rsidR="00DA509A" w:rsidRPr="00F77C99" w:rsidRDefault="00DA509A" w:rsidP="00DA509A">
      <w:pPr>
        <w:ind w:right="39"/>
        <w:rPr>
          <w:rFonts w:ascii="Calibri" w:eastAsia="Batang" w:hAnsi="Calibri" w:cs="Calibri"/>
          <w:i/>
          <w:sz w:val="20"/>
          <w:szCs w:val="20"/>
        </w:rPr>
      </w:pPr>
    </w:p>
    <w:p w14:paraId="29402A29" w14:textId="2BEC4263" w:rsidR="0024406D" w:rsidRPr="00F77C99" w:rsidRDefault="002947F3" w:rsidP="0099392B">
      <w:pPr>
        <w:pStyle w:val="Default"/>
        <w:tabs>
          <w:tab w:val="left" w:pos="3030"/>
          <w:tab w:val="center" w:pos="7001"/>
          <w:tab w:val="left" w:pos="12358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  <w:r w:rsidRPr="00F77C99">
        <w:rPr>
          <w:rFonts w:ascii="Calibri" w:hAnsi="Calibri" w:cs="Calibri"/>
          <w:b/>
          <w:color w:val="auto"/>
          <w:sz w:val="20"/>
          <w:szCs w:val="20"/>
        </w:rPr>
        <w:tab/>
      </w:r>
      <w:r w:rsidR="0099392B">
        <w:rPr>
          <w:rFonts w:ascii="Calibri" w:hAnsi="Calibri" w:cs="Calibri"/>
          <w:b/>
          <w:color w:val="auto"/>
          <w:sz w:val="20"/>
          <w:szCs w:val="20"/>
        </w:rPr>
        <w:tab/>
      </w:r>
    </w:p>
    <w:p w14:paraId="0A4A530D" w14:textId="1F9EC6DF" w:rsidR="0032655D" w:rsidRPr="00F77C99" w:rsidRDefault="0032655D" w:rsidP="0024406D">
      <w:pPr>
        <w:pStyle w:val="Default"/>
        <w:tabs>
          <w:tab w:val="left" w:pos="3030"/>
          <w:tab w:val="center" w:pos="7001"/>
        </w:tabs>
        <w:spacing w:line="276" w:lineRule="auto"/>
        <w:contextualSpacing/>
        <w:jc w:val="center"/>
        <w:rPr>
          <w:rFonts w:ascii="Calibri" w:hAnsi="Calibri" w:cs="Calibri"/>
          <w:b/>
          <w:color w:val="auto"/>
          <w:sz w:val="20"/>
          <w:szCs w:val="20"/>
        </w:rPr>
      </w:pPr>
      <w:r w:rsidRPr="00F77C99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6060CBD9" w14:textId="77777777" w:rsidR="002A5798" w:rsidRPr="00F77C99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  <w:lang w:eastAsia="x-none"/>
        </w:rPr>
      </w:pPr>
      <w:r w:rsidRPr="00F77C99">
        <w:rPr>
          <w:rFonts w:ascii="Calibri" w:hAnsi="Calibri" w:cs="Calibri"/>
          <w:sz w:val="20"/>
          <w:szCs w:val="20"/>
        </w:rPr>
        <w:t>Składany do zadania</w:t>
      </w:r>
      <w:r w:rsidRPr="00F77C99">
        <w:rPr>
          <w:rFonts w:ascii="Calibri" w:hAnsi="Calibri" w:cs="Calibri"/>
          <w:b/>
          <w:bCs/>
          <w:sz w:val="20"/>
          <w:szCs w:val="20"/>
          <w:lang w:val="x-none" w:eastAsia="x-none"/>
        </w:rPr>
        <w:t xml:space="preserve"> </w:t>
      </w:r>
    </w:p>
    <w:p w14:paraId="7C793186" w14:textId="77777777" w:rsidR="007B2867" w:rsidRPr="00F77C99" w:rsidRDefault="007B2867" w:rsidP="00840D6A">
      <w:pPr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506DDEE2" w14:textId="697B2B95" w:rsidR="00BD6239" w:rsidRPr="00F77C99" w:rsidRDefault="00081487" w:rsidP="00840D6A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81487">
        <w:rPr>
          <w:rFonts w:ascii="Calibri" w:hAnsi="Calibri" w:cs="Calibri"/>
          <w:b/>
          <w:bCs/>
          <w:sz w:val="20"/>
          <w:szCs w:val="20"/>
        </w:rPr>
        <w:t>„</w:t>
      </w:r>
      <w:r w:rsidR="00614782" w:rsidRPr="00614782">
        <w:rPr>
          <w:rFonts w:ascii="Calibri" w:hAnsi="Calibri" w:cs="Calibri"/>
          <w:b/>
          <w:bCs/>
          <w:sz w:val="20"/>
          <w:szCs w:val="20"/>
        </w:rPr>
        <w:t>Program rozwoju instytucji opieki nad dziećmi do lat 3 Aktywny Maluch 2022 - 2029</w:t>
      </w:r>
      <w:r w:rsidRPr="00081487">
        <w:rPr>
          <w:rFonts w:ascii="Calibri" w:hAnsi="Calibri" w:cs="Calibri"/>
          <w:b/>
          <w:bCs/>
          <w:sz w:val="20"/>
          <w:szCs w:val="20"/>
        </w:rPr>
        <w:t>”</w:t>
      </w:r>
    </w:p>
    <w:p w14:paraId="527F1590" w14:textId="77777777" w:rsidR="00CA23A0" w:rsidRPr="00F77C99" w:rsidRDefault="00CA23A0" w:rsidP="00840D6A">
      <w:pPr>
        <w:rPr>
          <w:rFonts w:ascii="Calibri" w:hAnsi="Calibri" w:cs="Calibri"/>
          <w:b/>
          <w:sz w:val="20"/>
          <w:szCs w:val="20"/>
        </w:rPr>
      </w:pP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F77C99" w14:paraId="57245AC3" w14:textId="77777777" w:rsidTr="00840D6A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16CB" w14:textId="77777777" w:rsidR="00532237" w:rsidRPr="00F77C99" w:rsidRDefault="00532237" w:rsidP="00840D6A">
            <w:pPr>
              <w:snapToGrid w:val="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64FA6" w14:textId="77777777" w:rsidR="00532237" w:rsidRPr="00F77C99" w:rsidRDefault="00532237" w:rsidP="00840D6A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6E58" w14:textId="77777777" w:rsidR="00532237" w:rsidRPr="00F77C99" w:rsidRDefault="00532237" w:rsidP="00840D6A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2E2D" w14:textId="77777777" w:rsidR="00532237" w:rsidRPr="00F77C99" w:rsidRDefault="00532237" w:rsidP="00840D6A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1BDA4892" w14:textId="77777777" w:rsidR="00532237" w:rsidRPr="00F77C99" w:rsidRDefault="00532237" w:rsidP="00840D6A">
            <w:pPr>
              <w:pStyle w:val="Defaul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C2D0" w14:textId="77777777" w:rsidR="00532237" w:rsidRPr="00F77C99" w:rsidRDefault="00532237" w:rsidP="00840D6A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F77C99" w14:paraId="79FC6475" w14:textId="77777777" w:rsidTr="002B14B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8BAC355" w14:textId="77777777" w:rsidR="00532237" w:rsidRPr="00F77C99" w:rsidRDefault="00264077" w:rsidP="00F84122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FE45B37" w14:textId="68955768" w:rsidR="00532237" w:rsidRPr="00F77C99" w:rsidRDefault="00912CF9" w:rsidP="00F84122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sz w:val="20"/>
                <w:szCs w:val="20"/>
              </w:rPr>
              <w:t>………. …………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C84A461" w14:textId="77777777" w:rsidR="006A4CF1" w:rsidRPr="00F77C99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z w:val="20"/>
                <w:szCs w:val="20"/>
              </w:rPr>
              <w:t xml:space="preserve">Kierownik  </w:t>
            </w:r>
          </w:p>
          <w:p w14:paraId="168BFD76" w14:textId="267D35C6" w:rsidR="00532237" w:rsidRPr="00F77C99" w:rsidRDefault="00532237" w:rsidP="00F84122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sz w:val="20"/>
                <w:szCs w:val="20"/>
              </w:rPr>
              <w:t>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3875F5A" w14:textId="30EAAB0B" w:rsidR="00532237" w:rsidRPr="00967DC0" w:rsidRDefault="00532237" w:rsidP="00BB7F21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67DC0">
              <w:rPr>
                <w:rFonts w:ascii="Calibri" w:hAnsi="Calibri" w:cs="Calibri"/>
                <w:sz w:val="20"/>
                <w:szCs w:val="20"/>
              </w:rPr>
              <w:t xml:space="preserve">Uprawnienia budowlane do kierowania </w:t>
            </w:r>
            <w:r w:rsidR="000D1B6F" w:rsidRPr="00967DC0">
              <w:rPr>
                <w:rFonts w:ascii="Calibri" w:hAnsi="Calibri" w:cs="Calibri"/>
                <w:sz w:val="20"/>
                <w:szCs w:val="20"/>
              </w:rPr>
              <w:t>robotami</w:t>
            </w:r>
            <w:r w:rsidR="00EC49D8" w:rsidRPr="00967DC0">
              <w:rPr>
                <w:rFonts w:ascii="Calibri" w:hAnsi="Calibri" w:cs="Calibri"/>
                <w:sz w:val="20"/>
                <w:szCs w:val="20"/>
              </w:rPr>
              <w:t xml:space="preserve"> w </w:t>
            </w:r>
            <w:r w:rsidR="00820D22" w:rsidRPr="00967DC0">
              <w:rPr>
                <w:rFonts w:ascii="Calibri" w:hAnsi="Calibri" w:cs="Calibri"/>
                <w:sz w:val="20"/>
                <w:szCs w:val="20"/>
              </w:rPr>
              <w:t>specjal</w:t>
            </w:r>
            <w:r w:rsidR="005D23A6">
              <w:rPr>
                <w:rFonts w:ascii="Calibri" w:hAnsi="Calibri" w:cs="Calibri"/>
                <w:sz w:val="20"/>
                <w:szCs w:val="20"/>
              </w:rPr>
              <w:t xml:space="preserve">ności </w:t>
            </w:r>
            <w:r w:rsidR="005D23A6" w:rsidRPr="005D23A6">
              <w:rPr>
                <w:rFonts w:ascii="Calibri" w:hAnsi="Calibri" w:cs="Calibri"/>
                <w:sz w:val="20"/>
                <w:szCs w:val="20"/>
              </w:rPr>
              <w:t>konstrukcyjno-budowlanej</w:t>
            </w:r>
            <w:r w:rsidR="00145B10" w:rsidRPr="00967DC0">
              <w:rPr>
                <w:rFonts w:ascii="Calibri" w:hAnsi="Calibri" w:cs="Calibri"/>
                <w:sz w:val="20"/>
                <w:szCs w:val="20"/>
              </w:rPr>
              <w:t xml:space="preserve"> oraz posiadający </w:t>
            </w:r>
            <w:r w:rsidR="00BE32AE" w:rsidRPr="00967DC0">
              <w:rPr>
                <w:rFonts w:ascii="Calibri" w:hAnsi="Calibri" w:cs="Calibri"/>
                <w:sz w:val="20"/>
                <w:szCs w:val="20"/>
              </w:rPr>
              <w:t xml:space="preserve">doświadczenie, jako kierownik budowy lub kierownik robót (od rozpoczęcia do zakończenia), na co najmniej jednej inwestycji związanej z </w:t>
            </w:r>
            <w:bookmarkStart w:id="0" w:name="_Hlk128387598"/>
            <w:r w:rsidR="00BE32AE" w:rsidRPr="00967DC0">
              <w:rPr>
                <w:rFonts w:ascii="Calibri" w:hAnsi="Calibri" w:cs="Calibri"/>
                <w:sz w:val="20"/>
                <w:szCs w:val="20"/>
              </w:rPr>
              <w:t xml:space="preserve">budową </w:t>
            </w:r>
            <w:r w:rsidR="00BE32AE" w:rsidRPr="005D23A6">
              <w:rPr>
                <w:rFonts w:ascii="Calibri" w:hAnsi="Calibri" w:cs="Calibri"/>
                <w:sz w:val="20"/>
                <w:szCs w:val="20"/>
              </w:rPr>
              <w:t>lub przebudową lub rozbudową lub modernizacją</w:t>
            </w:r>
            <w:bookmarkEnd w:id="0"/>
            <w:r w:rsidR="005D23A6" w:rsidRPr="005D23A6">
              <w:rPr>
                <w:rFonts w:ascii="Calibri" w:hAnsi="Calibri" w:cs="Calibri"/>
                <w:sz w:val="20"/>
                <w:szCs w:val="20"/>
              </w:rPr>
              <w:t xml:space="preserve"> budynku użyteczności publicznej</w:t>
            </w:r>
            <w:r w:rsidR="00BE32AE" w:rsidRPr="005D23A6">
              <w:rPr>
                <w:rFonts w:ascii="Calibri" w:hAnsi="Calibri" w:cs="Calibri"/>
                <w:sz w:val="20"/>
                <w:szCs w:val="20"/>
              </w:rPr>
              <w:t xml:space="preserve"> oraz wartości robót budowlanych minimum </w:t>
            </w:r>
            <w:r w:rsidR="005D23A6" w:rsidRPr="005D23A6">
              <w:rPr>
                <w:rFonts w:ascii="Calibri" w:hAnsi="Calibri" w:cs="Calibri"/>
                <w:sz w:val="20"/>
                <w:szCs w:val="20"/>
              </w:rPr>
              <w:t>5</w:t>
            </w:r>
            <w:r w:rsidR="00BE32AE" w:rsidRPr="005D23A6">
              <w:rPr>
                <w:rFonts w:ascii="Calibri" w:hAnsi="Calibri" w:cs="Calibri"/>
                <w:sz w:val="20"/>
                <w:szCs w:val="20"/>
              </w:rPr>
              <w:t>00 000,00 zł brutto</w:t>
            </w:r>
            <w:r w:rsidR="00967DC0" w:rsidRPr="005D23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D4BA73C" w14:textId="77777777" w:rsidR="007259FA" w:rsidRDefault="007259FA" w:rsidP="007259FA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bookmarkStart w:id="1" w:name="_GoBack"/>
            <w:bookmarkEnd w:id="1"/>
          </w:p>
          <w:p w14:paraId="4B61BE1C" w14:textId="69DD63D4" w:rsidR="00362231" w:rsidRPr="00967DC0" w:rsidRDefault="00532237" w:rsidP="007259FA">
            <w:pPr>
              <w:pStyle w:val="Default"/>
              <w:spacing w:after="240"/>
              <w:ind w:left="142"/>
              <w:rPr>
                <w:rFonts w:ascii="Calibri" w:hAnsi="Calibri" w:cs="Calibri"/>
                <w:b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sz w:val="20"/>
                <w:szCs w:val="20"/>
              </w:rPr>
              <w:t>Nr uprawnień ……………………..</w:t>
            </w:r>
          </w:p>
          <w:p w14:paraId="5B22BFDE" w14:textId="77777777" w:rsidR="00967DC0" w:rsidRPr="00967DC0" w:rsidRDefault="00967DC0" w:rsidP="00967DC0">
            <w:pPr>
              <w:pStyle w:val="Default"/>
              <w:spacing w:line="276" w:lineRule="auto"/>
              <w:ind w:left="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5F2792F2" w14:textId="77777777" w:rsidR="00967DC0" w:rsidRPr="00967DC0" w:rsidRDefault="00967DC0" w:rsidP="00967DC0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0C3D2BF4" w14:textId="77777777" w:rsidR="00967DC0" w:rsidRPr="00967DC0" w:rsidRDefault="00967DC0" w:rsidP="00967DC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21CBE18C" w14:textId="77777777" w:rsidR="00967DC0" w:rsidRPr="00967DC0" w:rsidRDefault="00967DC0" w:rsidP="00967DC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25986A4A" w14:textId="77777777" w:rsidR="00967DC0" w:rsidRPr="00967DC0" w:rsidRDefault="00967DC0" w:rsidP="00967DC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633255B9" w14:textId="77777777" w:rsidR="00967DC0" w:rsidRPr="00967DC0" w:rsidRDefault="00967DC0" w:rsidP="00967DC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1D0F86EE" w14:textId="77777777" w:rsidR="00967DC0" w:rsidRPr="00967DC0" w:rsidRDefault="00967DC0" w:rsidP="00967DC0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lastRenderedPageBreak/>
              <w:t>Nazwa inwestycji</w:t>
            </w: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77B82170" w14:textId="77777777" w:rsidR="00967DC0" w:rsidRPr="00967DC0" w:rsidRDefault="00967DC0" w:rsidP="00967DC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6DE7C2BE" w14:textId="77777777" w:rsidR="00967DC0" w:rsidRPr="00967DC0" w:rsidRDefault="00967DC0" w:rsidP="00967DC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6F26D301" w14:textId="77777777" w:rsidR="00967DC0" w:rsidRPr="00967DC0" w:rsidRDefault="00967DC0" w:rsidP="00967DC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3F79C16D" w14:textId="77777777" w:rsidR="00967DC0" w:rsidRPr="00967DC0" w:rsidRDefault="00967DC0" w:rsidP="00967DC0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67DC0">
              <w:rPr>
                <w:rFonts w:ascii="Calibri" w:hAnsi="Calibri" w:cs="Calibri"/>
                <w:b/>
                <w:bCs/>
                <w:sz w:val="20"/>
                <w:szCs w:val="20"/>
              </w:rPr>
              <w:t>Wartość inwestycji:………………………………………………………………</w:t>
            </w:r>
          </w:p>
          <w:p w14:paraId="38166B0A" w14:textId="1D02538C" w:rsidR="0014290E" w:rsidRPr="00F77C99" w:rsidRDefault="0014290E" w:rsidP="00E44821">
            <w:pPr>
              <w:pStyle w:val="Default"/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4F152A16" w14:textId="77777777" w:rsidR="00532237" w:rsidRPr="00F77C99" w:rsidRDefault="00532237" w:rsidP="00F84122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77C99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24142F86" w14:textId="6A8D4BEB" w:rsidR="0032655D" w:rsidRPr="00F77C99" w:rsidRDefault="0032655D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 w:rsidRPr="00F77C99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Pr="00F77C99">
        <w:rPr>
          <w:rFonts w:ascii="Calibri" w:hAnsi="Calibri" w:cs="Calibri"/>
          <w:sz w:val="20"/>
          <w:szCs w:val="20"/>
        </w:rPr>
        <w:t xml:space="preserve">oświadczam(my), </w:t>
      </w:r>
      <w:r w:rsidRPr="00F77C99">
        <w:rPr>
          <w:rFonts w:ascii="Calibri" w:hAnsi="Calibri" w:cs="Calibri"/>
          <w:b/>
          <w:bCs/>
          <w:sz w:val="20"/>
          <w:szCs w:val="20"/>
        </w:rPr>
        <w:t>że osoba wskazana</w:t>
      </w:r>
      <w:r w:rsidRPr="00F77C99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F77C99">
        <w:rPr>
          <w:rFonts w:ascii="Calibri" w:hAnsi="Calibri" w:cs="Calibri"/>
          <w:sz w:val="20"/>
          <w:szCs w:val="20"/>
        </w:rPr>
        <w:t xml:space="preserve">awnienia wymagane w postawionym </w:t>
      </w:r>
      <w:r w:rsidRPr="00F77C99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F77C99">
        <w:rPr>
          <w:rFonts w:ascii="Calibri" w:hAnsi="Calibri" w:cs="Calibri"/>
          <w:sz w:val="20"/>
          <w:szCs w:val="20"/>
        </w:rPr>
        <w:t>.</w:t>
      </w:r>
      <w:r w:rsidRPr="00F77C99">
        <w:rPr>
          <w:rFonts w:ascii="Calibri" w:hAnsi="Calibri" w:cs="Calibri"/>
          <w:sz w:val="20"/>
          <w:szCs w:val="20"/>
        </w:rPr>
        <w:t xml:space="preserve"> </w:t>
      </w:r>
    </w:p>
    <w:p w14:paraId="356FE75F" w14:textId="663ED1C7" w:rsidR="00461FBB" w:rsidRPr="00F77C99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F77C99">
        <w:rPr>
          <w:rFonts w:ascii="Calibri" w:hAnsi="Calibri" w:cs="Calibri"/>
          <w:sz w:val="20"/>
          <w:szCs w:val="20"/>
        </w:rPr>
        <w:t xml:space="preserve">* niepotrzebne skreślić (jeżeli wykonawca pozostaje w stosunku umowy </w:t>
      </w:r>
      <w:proofErr w:type="spellStart"/>
      <w:r w:rsidRPr="00F77C99">
        <w:rPr>
          <w:rFonts w:ascii="Calibri" w:hAnsi="Calibri" w:cs="Calibri"/>
          <w:sz w:val="20"/>
          <w:szCs w:val="20"/>
        </w:rPr>
        <w:t>cywilno</w:t>
      </w:r>
      <w:proofErr w:type="spellEnd"/>
      <w:r w:rsidRPr="00F77C99">
        <w:rPr>
          <w:rFonts w:ascii="Calibri" w:hAnsi="Calibri" w:cs="Calibri"/>
          <w:sz w:val="20"/>
          <w:szCs w:val="20"/>
        </w:rPr>
        <w:t xml:space="preserve"> prawnej pozostawiamy własne)</w:t>
      </w:r>
    </w:p>
    <w:sectPr w:rsidR="00461FBB" w:rsidRPr="00F77C99" w:rsidSect="00D83E1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61E46" w14:textId="77777777" w:rsidR="009E3C8E" w:rsidRDefault="009E3C8E">
      <w:r>
        <w:separator/>
      </w:r>
    </w:p>
  </w:endnote>
  <w:endnote w:type="continuationSeparator" w:id="0">
    <w:p w14:paraId="33602523" w14:textId="77777777" w:rsidR="009E3C8E" w:rsidRDefault="009E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7D049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2" w:name="_Hlk67762522"/>
    <w:r w:rsidRPr="00840D6A">
      <w:rPr>
        <w:rFonts w:ascii="Calibri" w:hAnsi="Calibri" w:cs="Calibri"/>
        <w:b/>
        <w:sz w:val="18"/>
        <w:szCs w:val="18"/>
      </w:rPr>
      <w:t xml:space="preserve">Dokument musi być </w:t>
    </w:r>
    <w:bookmarkStart w:id="3" w:name="_Hlk67762173"/>
    <w:r w:rsidRPr="00840D6A">
      <w:rPr>
        <w:rFonts w:ascii="Calibri" w:hAnsi="Calibri" w:cs="Calibri"/>
        <w:b/>
        <w:sz w:val="18"/>
        <w:szCs w:val="18"/>
      </w:rPr>
      <w:t xml:space="preserve">podpisany </w:t>
    </w:r>
    <w:bookmarkStart w:id="4" w:name="_Hlk67762143"/>
    <w:r w:rsidRPr="00840D6A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840D6A">
      <w:rPr>
        <w:rFonts w:ascii="Calibri" w:hAnsi="Calibri" w:cs="Calibri"/>
        <w:sz w:val="18"/>
        <w:szCs w:val="18"/>
      </w:rPr>
      <w:t>.</w:t>
    </w:r>
    <w:bookmarkEnd w:id="3"/>
    <w:bookmarkEnd w:id="4"/>
  </w:p>
  <w:bookmarkEnd w:id="2"/>
  <w:p w14:paraId="177E523B" w14:textId="77777777" w:rsidR="003F0785" w:rsidRPr="005910D8" w:rsidRDefault="003F0785" w:rsidP="00A81BE2">
    <w:pPr>
      <w:pStyle w:val="Nagwek"/>
      <w:jc w:val="center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A2FD5" w14:textId="77777777" w:rsidR="00FF4FFE" w:rsidRPr="005910D8" w:rsidRDefault="00FF4FFE" w:rsidP="00FF4FF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2D7410">
      <w:rPr>
        <w:rFonts w:ascii="Calibri" w:hAnsi="Calibri" w:cs="Calibri"/>
        <w:b/>
        <w:sz w:val="18"/>
        <w:szCs w:val="18"/>
      </w:rPr>
      <w:t>Dokument musi być podpisany kwalifikowanym podpisem elektronicznym lub podpisem zaufanym lub podpisem osobistym</w:t>
    </w:r>
    <w:r w:rsidRPr="002D7410">
      <w:rPr>
        <w:rFonts w:ascii="Calibri" w:hAnsi="Calibri" w:cs="Calibri"/>
        <w:sz w:val="18"/>
        <w:szCs w:val="18"/>
      </w:rPr>
      <w:t>.</w:t>
    </w:r>
  </w:p>
  <w:p w14:paraId="54E35614" w14:textId="77777777" w:rsidR="00FF4FFE" w:rsidRPr="005910D8" w:rsidRDefault="00FF4FFE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0F82F" w14:textId="77777777" w:rsidR="009E3C8E" w:rsidRDefault="009E3C8E">
      <w:r>
        <w:separator/>
      </w:r>
    </w:p>
  </w:footnote>
  <w:footnote w:type="continuationSeparator" w:id="0">
    <w:p w14:paraId="4A658485" w14:textId="77777777" w:rsidR="009E3C8E" w:rsidRDefault="009E3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5992F" w14:textId="77777777" w:rsidR="005910D8" w:rsidRPr="0028454E" w:rsidRDefault="005910D8" w:rsidP="005910D8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2"/>
        <w:szCs w:val="22"/>
      </w:rPr>
    </w:pPr>
  </w:p>
  <w:p w14:paraId="5E528AB2" w14:textId="4447CEFA" w:rsidR="005910D8" w:rsidRDefault="00840D6A" w:rsidP="005910D8">
    <w:pPr>
      <w:pStyle w:val="Nagwek"/>
      <w:jc w:val="center"/>
      <w:rPr>
        <w:i/>
      </w:rPr>
    </w:pPr>
    <w:r w:rsidRPr="00C11D2A">
      <w:rPr>
        <w:noProof/>
        <w:lang w:val="pl-PL" w:eastAsia="pl-PL"/>
      </w:rPr>
      <w:drawing>
        <wp:inline distT="0" distB="0" distL="0" distR="0" wp14:anchorId="11DC31C0" wp14:editId="476D5FED">
          <wp:extent cx="5759450" cy="73252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9FBAB7" w14:textId="77777777" w:rsidR="005910D8" w:rsidRPr="00E74EB9" w:rsidRDefault="005910D8" w:rsidP="005910D8">
    <w:pPr>
      <w:pStyle w:val="Nagwek"/>
    </w:pPr>
  </w:p>
  <w:p w14:paraId="4DCAAF1C" w14:textId="1D55A952" w:rsidR="005910D8" w:rsidRPr="0028454E" w:rsidRDefault="005910D8" w:rsidP="005910D8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0"/>
        <w:szCs w:val="20"/>
      </w:rPr>
    </w:pPr>
    <w:r w:rsidRPr="0028454E">
      <w:rPr>
        <w:rFonts w:ascii="Calibri" w:hAnsi="Calibri" w:cs="Calibri"/>
        <w:sz w:val="20"/>
        <w:szCs w:val="20"/>
      </w:rPr>
      <w:t xml:space="preserve">Nr referencyjny: </w:t>
    </w:r>
    <w:r>
      <w:rPr>
        <w:rFonts w:ascii="Calibri" w:hAnsi="Calibri" w:cs="Calibri"/>
        <w:sz w:val="20"/>
        <w:szCs w:val="20"/>
      </w:rPr>
      <w:t xml:space="preserve"> </w:t>
    </w:r>
    <w:r w:rsidR="00840D6A">
      <w:rPr>
        <w:rFonts w:ascii="Calibri" w:hAnsi="Calibri" w:cs="Calibri"/>
        <w:sz w:val="20"/>
        <w:szCs w:val="20"/>
      </w:rPr>
      <w:t>DR.271.4.2026</w:t>
    </w:r>
  </w:p>
  <w:p w14:paraId="75E53254" w14:textId="77777777" w:rsidR="005910D8" w:rsidRPr="005910D8" w:rsidRDefault="005910D8" w:rsidP="005910D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C71DF" w14:textId="77777777" w:rsidR="00EB2AC5" w:rsidRPr="0028454E" w:rsidRDefault="00EB2AC5" w:rsidP="00EB2AC5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22"/>
        <w:szCs w:val="22"/>
      </w:rPr>
    </w:pPr>
  </w:p>
  <w:p w14:paraId="67702EBE" w14:textId="4DFAFE66" w:rsidR="0028454E" w:rsidRDefault="002D7410" w:rsidP="0028454E">
    <w:pPr>
      <w:pStyle w:val="Nagwek"/>
      <w:jc w:val="center"/>
      <w:rPr>
        <w:i/>
      </w:rPr>
    </w:pPr>
    <w:r w:rsidRPr="00C11D2A">
      <w:rPr>
        <w:noProof/>
        <w:lang w:val="pl-PL" w:eastAsia="pl-PL"/>
      </w:rPr>
      <w:drawing>
        <wp:inline distT="0" distB="0" distL="0" distR="0" wp14:anchorId="30FE7735" wp14:editId="2D2FF22A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BE1BF8" w14:textId="77777777" w:rsidR="0028454E" w:rsidRPr="00E74EB9" w:rsidRDefault="0028454E" w:rsidP="0028454E">
    <w:pPr>
      <w:pStyle w:val="Nagwek"/>
    </w:pPr>
  </w:p>
  <w:p w14:paraId="3365C5DF" w14:textId="7959B42F" w:rsidR="00127B5D" w:rsidRPr="00013980" w:rsidRDefault="00EB2AC5" w:rsidP="00EB2AC5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28454E">
      <w:rPr>
        <w:rFonts w:ascii="Calibri" w:hAnsi="Calibri" w:cs="Calibri"/>
        <w:sz w:val="20"/>
        <w:szCs w:val="20"/>
      </w:rPr>
      <w:t xml:space="preserve">Nr referencyjny: </w:t>
    </w:r>
    <w:r w:rsidR="006F18F1">
      <w:rPr>
        <w:rFonts w:ascii="Calibri" w:hAnsi="Calibri" w:cs="Calibri"/>
        <w:sz w:val="20"/>
        <w:szCs w:val="20"/>
      </w:rPr>
      <w:t xml:space="preserve"> </w:t>
    </w:r>
    <w:r w:rsidR="0028454E">
      <w:rPr>
        <w:rFonts w:ascii="Calibri" w:hAnsi="Calibri" w:cs="Calibri"/>
        <w:sz w:val="20"/>
        <w:szCs w:val="20"/>
      </w:rPr>
      <w:t xml:space="preserve"> </w:t>
    </w:r>
    <w:r w:rsidR="00013980" w:rsidRPr="00064517">
      <w:rPr>
        <w:rFonts w:ascii="Calibri" w:hAnsi="Calibri" w:cs="Calibri"/>
        <w:sz w:val="18"/>
        <w:szCs w:val="18"/>
      </w:rPr>
      <w:t>Nr referencyjny:</w:t>
    </w:r>
    <w:r w:rsidR="00013980">
      <w:rPr>
        <w:rFonts w:ascii="Calibri" w:hAnsi="Calibri" w:cs="Calibri"/>
        <w:sz w:val="18"/>
        <w:szCs w:val="18"/>
      </w:rPr>
      <w:t xml:space="preserve"> </w:t>
    </w:r>
    <w:r w:rsidR="002D7410">
      <w:rPr>
        <w:rFonts w:ascii="Calibri" w:hAnsi="Calibri" w:cs="Calibri"/>
        <w:sz w:val="18"/>
        <w:szCs w:val="18"/>
      </w:rPr>
      <w:t>DR.ZPI.271.4</w:t>
    </w:r>
    <w:r w:rsidR="00013980" w:rsidRPr="00FF6DB2">
      <w:rPr>
        <w:rFonts w:ascii="Calibri" w:hAnsi="Calibri" w:cs="Calibri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8"/>
  </w:num>
  <w:num w:numId="2">
    <w:abstractNumId w:val="44"/>
  </w:num>
  <w:num w:numId="3">
    <w:abstractNumId w:val="32"/>
  </w:num>
  <w:num w:numId="4">
    <w:abstractNumId w:val="27"/>
  </w:num>
  <w:num w:numId="5">
    <w:abstractNumId w:val="20"/>
  </w:num>
  <w:num w:numId="6">
    <w:abstractNumId w:val="35"/>
  </w:num>
  <w:num w:numId="7">
    <w:abstractNumId w:val="39"/>
  </w:num>
  <w:num w:numId="8">
    <w:abstractNumId w:val="24"/>
  </w:num>
  <w:num w:numId="9">
    <w:abstractNumId w:val="53"/>
  </w:num>
  <w:num w:numId="10">
    <w:abstractNumId w:val="59"/>
  </w:num>
  <w:num w:numId="11">
    <w:abstractNumId w:val="21"/>
  </w:num>
  <w:num w:numId="12">
    <w:abstractNumId w:val="56"/>
  </w:num>
  <w:num w:numId="13">
    <w:abstractNumId w:val="57"/>
  </w:num>
  <w:num w:numId="14">
    <w:abstractNumId w:val="13"/>
  </w:num>
  <w:num w:numId="15">
    <w:abstractNumId w:val="29"/>
  </w:num>
  <w:num w:numId="16">
    <w:abstractNumId w:val="34"/>
  </w:num>
  <w:num w:numId="17">
    <w:abstractNumId w:val="52"/>
  </w:num>
  <w:num w:numId="18">
    <w:abstractNumId w:val="23"/>
  </w:num>
  <w:num w:numId="19">
    <w:abstractNumId w:val="14"/>
  </w:num>
  <w:num w:numId="20">
    <w:abstractNumId w:val="17"/>
  </w:num>
  <w:num w:numId="21">
    <w:abstractNumId w:val="45"/>
  </w:num>
  <w:num w:numId="22">
    <w:abstractNumId w:val="18"/>
  </w:num>
  <w:num w:numId="23">
    <w:abstractNumId w:val="51"/>
  </w:num>
  <w:num w:numId="24">
    <w:abstractNumId w:val="47"/>
  </w:num>
  <w:num w:numId="25">
    <w:abstractNumId w:val="22"/>
  </w:num>
  <w:num w:numId="26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3"/>
  </w:num>
  <w:num w:numId="32">
    <w:abstractNumId w:val="11"/>
  </w:num>
  <w:num w:numId="33">
    <w:abstractNumId w:val="31"/>
  </w:num>
  <w:num w:numId="34">
    <w:abstractNumId w:val="46"/>
  </w:num>
  <w:num w:numId="35">
    <w:abstractNumId w:val="16"/>
  </w:num>
  <w:num w:numId="36">
    <w:abstractNumId w:val="55"/>
  </w:num>
  <w:num w:numId="37">
    <w:abstractNumId w:val="15"/>
  </w:num>
  <w:num w:numId="38">
    <w:abstractNumId w:val="9"/>
  </w:num>
  <w:num w:numId="39">
    <w:abstractNumId w:val="25"/>
  </w:num>
  <w:num w:numId="40">
    <w:abstractNumId w:val="40"/>
  </w:num>
  <w:num w:numId="41">
    <w:abstractNumId w:val="36"/>
  </w:num>
  <w:num w:numId="4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</w:num>
  <w:num w:numId="44">
    <w:abstractNumId w:val="26"/>
  </w:num>
  <w:num w:numId="45">
    <w:abstractNumId w:val="12"/>
  </w:num>
  <w:num w:numId="46">
    <w:abstractNumId w:val="19"/>
  </w:num>
  <w:num w:numId="47">
    <w:abstractNumId w:val="58"/>
  </w:num>
  <w:num w:numId="48">
    <w:abstractNumId w:val="49"/>
  </w:num>
  <w:num w:numId="49">
    <w:abstractNumId w:val="42"/>
  </w:num>
  <w:num w:numId="50">
    <w:abstractNumId w:val="10"/>
  </w:num>
  <w:num w:numId="51">
    <w:abstractNumId w:val="50"/>
  </w:num>
  <w:num w:numId="52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13980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1487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1B6F"/>
    <w:rsid w:val="000D22AA"/>
    <w:rsid w:val="000D2A17"/>
    <w:rsid w:val="000D40FD"/>
    <w:rsid w:val="000E05B9"/>
    <w:rsid w:val="000E3EBF"/>
    <w:rsid w:val="000E4E2A"/>
    <w:rsid w:val="000E5547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B10"/>
    <w:rsid w:val="00145F79"/>
    <w:rsid w:val="0014707D"/>
    <w:rsid w:val="00153332"/>
    <w:rsid w:val="00156724"/>
    <w:rsid w:val="001568FB"/>
    <w:rsid w:val="00157704"/>
    <w:rsid w:val="0016212F"/>
    <w:rsid w:val="00162505"/>
    <w:rsid w:val="00162560"/>
    <w:rsid w:val="00162831"/>
    <w:rsid w:val="00164F38"/>
    <w:rsid w:val="00165D29"/>
    <w:rsid w:val="001720B9"/>
    <w:rsid w:val="0017416A"/>
    <w:rsid w:val="00174344"/>
    <w:rsid w:val="00176E50"/>
    <w:rsid w:val="001816EE"/>
    <w:rsid w:val="001866AD"/>
    <w:rsid w:val="00187717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3569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0F58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06D"/>
    <w:rsid w:val="002447F6"/>
    <w:rsid w:val="00244BB6"/>
    <w:rsid w:val="00246A11"/>
    <w:rsid w:val="00247987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454E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0C26"/>
    <w:rsid w:val="002B14BE"/>
    <w:rsid w:val="002B17B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10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27B8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27B1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0934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0D8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3A6"/>
    <w:rsid w:val="005D2FD5"/>
    <w:rsid w:val="005D3855"/>
    <w:rsid w:val="005D3E53"/>
    <w:rsid w:val="005D49B2"/>
    <w:rsid w:val="005E109B"/>
    <w:rsid w:val="005E235D"/>
    <w:rsid w:val="005E25BB"/>
    <w:rsid w:val="005E342A"/>
    <w:rsid w:val="005E62FD"/>
    <w:rsid w:val="005E7368"/>
    <w:rsid w:val="005F248D"/>
    <w:rsid w:val="005F3C52"/>
    <w:rsid w:val="005F51FC"/>
    <w:rsid w:val="005F53FF"/>
    <w:rsid w:val="005F6289"/>
    <w:rsid w:val="00601FA4"/>
    <w:rsid w:val="006042A2"/>
    <w:rsid w:val="00606915"/>
    <w:rsid w:val="00607529"/>
    <w:rsid w:val="00607E94"/>
    <w:rsid w:val="00612F9F"/>
    <w:rsid w:val="00614782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246A"/>
    <w:rsid w:val="0066323E"/>
    <w:rsid w:val="00664AC0"/>
    <w:rsid w:val="006658B2"/>
    <w:rsid w:val="00667455"/>
    <w:rsid w:val="00667F63"/>
    <w:rsid w:val="00670104"/>
    <w:rsid w:val="006701F1"/>
    <w:rsid w:val="00671FA6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52AC"/>
    <w:rsid w:val="00696298"/>
    <w:rsid w:val="006963C8"/>
    <w:rsid w:val="00697CEE"/>
    <w:rsid w:val="006A4CF1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C6155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18F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14C"/>
    <w:rsid w:val="007125C8"/>
    <w:rsid w:val="007165C0"/>
    <w:rsid w:val="00720FCE"/>
    <w:rsid w:val="00722E1D"/>
    <w:rsid w:val="00725372"/>
    <w:rsid w:val="007259FA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63A6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1AB3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15218"/>
    <w:rsid w:val="00820D22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D6A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AB0"/>
    <w:rsid w:val="00863D24"/>
    <w:rsid w:val="00866E22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35C2"/>
    <w:rsid w:val="008A41DF"/>
    <w:rsid w:val="008B11F9"/>
    <w:rsid w:val="008B3B91"/>
    <w:rsid w:val="008B434B"/>
    <w:rsid w:val="008B504A"/>
    <w:rsid w:val="008C5A0B"/>
    <w:rsid w:val="008C5EBB"/>
    <w:rsid w:val="008C6142"/>
    <w:rsid w:val="008C7216"/>
    <w:rsid w:val="008C7516"/>
    <w:rsid w:val="008C7849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2CF9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3C3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5DED"/>
    <w:rsid w:val="00946989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67DC0"/>
    <w:rsid w:val="009714C2"/>
    <w:rsid w:val="009735E4"/>
    <w:rsid w:val="009829D9"/>
    <w:rsid w:val="00982A0C"/>
    <w:rsid w:val="00983423"/>
    <w:rsid w:val="009834CE"/>
    <w:rsid w:val="00983D87"/>
    <w:rsid w:val="0098603A"/>
    <w:rsid w:val="009860A0"/>
    <w:rsid w:val="0099392B"/>
    <w:rsid w:val="009952C7"/>
    <w:rsid w:val="0099600D"/>
    <w:rsid w:val="009970AA"/>
    <w:rsid w:val="00997B0D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25EF"/>
    <w:rsid w:val="009D4D28"/>
    <w:rsid w:val="009D5F18"/>
    <w:rsid w:val="009D6C0A"/>
    <w:rsid w:val="009E13F4"/>
    <w:rsid w:val="009E3072"/>
    <w:rsid w:val="009E3077"/>
    <w:rsid w:val="009E3C0C"/>
    <w:rsid w:val="009E3C8E"/>
    <w:rsid w:val="009E6B1D"/>
    <w:rsid w:val="009F246A"/>
    <w:rsid w:val="009F3788"/>
    <w:rsid w:val="009F41F4"/>
    <w:rsid w:val="009F6528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4DC2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B2527"/>
    <w:rsid w:val="00AC2D83"/>
    <w:rsid w:val="00AC4555"/>
    <w:rsid w:val="00AC4C9D"/>
    <w:rsid w:val="00AC5669"/>
    <w:rsid w:val="00AC754C"/>
    <w:rsid w:val="00AC780F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051F0"/>
    <w:rsid w:val="00B119CC"/>
    <w:rsid w:val="00B11C33"/>
    <w:rsid w:val="00B12045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688"/>
    <w:rsid w:val="00B659EA"/>
    <w:rsid w:val="00B66F2C"/>
    <w:rsid w:val="00B7099A"/>
    <w:rsid w:val="00B71B9B"/>
    <w:rsid w:val="00B726BF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28C"/>
    <w:rsid w:val="00BA3337"/>
    <w:rsid w:val="00BA4323"/>
    <w:rsid w:val="00BA4BBD"/>
    <w:rsid w:val="00BA5C7E"/>
    <w:rsid w:val="00BA79D6"/>
    <w:rsid w:val="00BA7C69"/>
    <w:rsid w:val="00BB09E4"/>
    <w:rsid w:val="00BB19B8"/>
    <w:rsid w:val="00BB6D55"/>
    <w:rsid w:val="00BB7015"/>
    <w:rsid w:val="00BB7F21"/>
    <w:rsid w:val="00BC0322"/>
    <w:rsid w:val="00BC077D"/>
    <w:rsid w:val="00BC0838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2AE"/>
    <w:rsid w:val="00BE38A8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3E1B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4E3"/>
    <w:rsid w:val="00DD2EAB"/>
    <w:rsid w:val="00DD3005"/>
    <w:rsid w:val="00DD3AAC"/>
    <w:rsid w:val="00DD6A7C"/>
    <w:rsid w:val="00DD7E20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05D5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97C"/>
    <w:rsid w:val="00E44821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5780C"/>
    <w:rsid w:val="00E6178E"/>
    <w:rsid w:val="00E61DB6"/>
    <w:rsid w:val="00E6447A"/>
    <w:rsid w:val="00E661AD"/>
    <w:rsid w:val="00E70BF5"/>
    <w:rsid w:val="00E712AE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5CE2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2AC5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695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77C99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0D7C"/>
    <w:rsid w:val="00FB1331"/>
    <w:rsid w:val="00FB2E1F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0135"/>
    <w:rsid w:val="00FE39AD"/>
    <w:rsid w:val="00FE3D47"/>
    <w:rsid w:val="00FE4CFE"/>
    <w:rsid w:val="00FE5156"/>
    <w:rsid w:val="00FF1B19"/>
    <w:rsid w:val="00FF27A4"/>
    <w:rsid w:val="00FF4295"/>
    <w:rsid w:val="00FF4FFE"/>
    <w:rsid w:val="00FF50DC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D585C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FD2C927A-4958-479F-B94B-7913E6EAA4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FA6FCD-62F3-4B69-9C97-C5DEB20F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11</cp:revision>
  <cp:lastPrinted>2020-12-21T07:11:00Z</cp:lastPrinted>
  <dcterms:created xsi:type="dcterms:W3CDTF">2025-03-27T12:10:00Z</dcterms:created>
  <dcterms:modified xsi:type="dcterms:W3CDTF">2026-04-09T09:08:00Z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